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Lampen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526398" name="2b114230-fc2b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2346900" name="2b114230-fc2b-11f0-bdd4-85929d37222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06375611" name="415ea3c0-fc2b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6309848" name="415ea3c0-fc2b-11f0-bdd4-85929d37222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  und LAP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Achtung hinter elektro tableau LAP schwach gebunden.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0200775" name="626ab900-fc2b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3786381" name="626ab900-fc2b-11f0-bdd4-85929d37222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9587433" name="a8c7b920-fc2b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465258" name="a8c7b920-fc2b-11f0-bdd4-85929d37222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gesamtws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Konstruktions- und Verkleidungsholz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5499439" name="b395fd30-fc2b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0336760" name="b395fd30-fc2b-11f0-bdd4-85929d37222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9698536" name="b8b0e780-fc2b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5204251" name="b8b0e780-fc2b-11f0-bdd4-85929d37222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LAP 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14185860" name="20827720-fc36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511892" name="20827720-fc36-11f0-bdd4-85929d37222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71000018" name="26f3c9b0-fc36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1131953" name="26f3c9b0-fc36-11f0-bdd4-85929d37222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Bodenackerstrasse 9, 5200 Brugg</w:t>
          </w:r>
        </w:p>
        <w:p>
          <w:pPr>
            <w:spacing w:before="0" w:after="0"/>
          </w:pPr>
          <w:r>
            <w:t>683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